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Ever-Married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0.80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0.89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-0.09***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Education: No Ed and Primary Inc.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0.14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0.14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0.00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(0.35)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Education: Primary Comp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0.49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0.58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-0.09***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(0.50)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Education: SSC (Class 10)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0.13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0.09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0.03***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(0.29)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Education: HSC (Class 12)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0.07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0.04***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(0.31)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(0.24)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Education: HSC + / Any tertiary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0.13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0.12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0.01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